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B900C" w14:textId="4EC1C710" w:rsidR="00985B5B" w:rsidRPr="00985B5B" w:rsidRDefault="00985B5B" w:rsidP="00985B5B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TECHNICAL SPECIFICATION </w:t>
      </w:r>
    </w:p>
    <w:p w14:paraId="3501E3EB" w14:textId="77777777" w:rsidR="00985B5B" w:rsidRPr="00985B5B" w:rsidRDefault="00985B5B" w:rsidP="00985B5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85B5B">
        <w:rPr>
          <w:rFonts w:ascii="Times New Roman" w:hAnsi="Times New Roman" w:cs="Times New Roman"/>
          <w:b/>
          <w:bCs/>
        </w:rPr>
        <w:t>FOR PROCUREMENT OF TECHNICAL SUPPORT RENTAL (SOUND AND LIGHTING EQUIPMENT) FOR EUROPEAN WEEK OF SPORT - EWOS IMPACT (INCLUSION, MOVEMENT, PHYSICAL EDUCATION, ASPIRATION, COMMUNITIES AND TEAMWORK</w:t>
      </w:r>
    </w:p>
    <w:p w14:paraId="696B9302" w14:textId="56E8E9AA" w:rsidR="001C685F" w:rsidRDefault="001C685F">
      <w:pPr>
        <w:pStyle w:val="Titl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2"/>
        <w:gridCol w:w="1680"/>
        <w:gridCol w:w="2088"/>
        <w:gridCol w:w="1209"/>
        <w:gridCol w:w="1246"/>
        <w:gridCol w:w="1981"/>
      </w:tblGrid>
      <w:tr w:rsidR="001C685F" w14:paraId="68797BB2" w14:textId="77777777">
        <w:tc>
          <w:tcPr>
            <w:tcW w:w="1440" w:type="dxa"/>
          </w:tcPr>
          <w:p w14:paraId="5EF3956E" w14:textId="77777777" w:rsidR="001C685F" w:rsidRDefault="008E3729">
            <w:r>
              <w:t>Бр.</w:t>
            </w:r>
          </w:p>
        </w:tc>
        <w:tc>
          <w:tcPr>
            <w:tcW w:w="1440" w:type="dxa"/>
          </w:tcPr>
          <w:p w14:paraId="41B897C5" w14:textId="77777777" w:rsidR="001C685F" w:rsidRDefault="008E3729">
            <w:r>
              <w:t>Назив на опрема</w:t>
            </w:r>
          </w:p>
        </w:tc>
        <w:tc>
          <w:tcPr>
            <w:tcW w:w="1440" w:type="dxa"/>
          </w:tcPr>
          <w:p w14:paraId="61A32F3D" w14:textId="77777777" w:rsidR="001C685F" w:rsidRDefault="008E3729">
            <w:r>
              <w:t>Опис / Техничка спецификација</w:t>
            </w:r>
          </w:p>
        </w:tc>
        <w:tc>
          <w:tcPr>
            <w:tcW w:w="1440" w:type="dxa"/>
          </w:tcPr>
          <w:p w14:paraId="4C582CB9" w14:textId="77777777" w:rsidR="001C685F" w:rsidRDefault="008E3729">
            <w:r>
              <w:t>Единица мера</w:t>
            </w:r>
          </w:p>
        </w:tc>
        <w:tc>
          <w:tcPr>
            <w:tcW w:w="1440" w:type="dxa"/>
          </w:tcPr>
          <w:p w14:paraId="6DB88ED2" w14:textId="77777777" w:rsidR="001C685F" w:rsidRDefault="008E3729">
            <w:r>
              <w:t>Количина</w:t>
            </w:r>
          </w:p>
        </w:tc>
        <w:tc>
          <w:tcPr>
            <w:tcW w:w="1440" w:type="dxa"/>
          </w:tcPr>
          <w:p w14:paraId="5C4BF16B" w14:textId="77777777" w:rsidR="001C685F" w:rsidRDefault="008E3729">
            <w:r>
              <w:t>Напомена</w:t>
            </w:r>
          </w:p>
        </w:tc>
      </w:tr>
      <w:tr w:rsidR="001C685F" w14:paraId="502B9508" w14:textId="77777777">
        <w:tc>
          <w:tcPr>
            <w:tcW w:w="1440" w:type="dxa"/>
          </w:tcPr>
          <w:p w14:paraId="178B561A" w14:textId="77777777" w:rsidR="001C685F" w:rsidRDefault="008E3729">
            <w:r>
              <w:t>1</w:t>
            </w:r>
          </w:p>
        </w:tc>
        <w:tc>
          <w:tcPr>
            <w:tcW w:w="1440" w:type="dxa"/>
          </w:tcPr>
          <w:p w14:paraId="5772CF47" w14:textId="77777777" w:rsidR="001C685F" w:rsidRDefault="008E3729">
            <w:r>
              <w:t>Озвучување (sound system)</w:t>
            </w:r>
          </w:p>
        </w:tc>
        <w:tc>
          <w:tcPr>
            <w:tcW w:w="1440" w:type="dxa"/>
          </w:tcPr>
          <w:p w14:paraId="6A86BA98" w14:textId="77777777" w:rsidR="001C685F" w:rsidRDefault="008E3729">
            <w:r>
              <w:t>Озвучување за отворен простор: 2x активни звучници (min 1000W), миксета, 2x безжични микрофони, кабли, стативи</w:t>
            </w:r>
          </w:p>
        </w:tc>
        <w:tc>
          <w:tcPr>
            <w:tcW w:w="1440" w:type="dxa"/>
          </w:tcPr>
          <w:p w14:paraId="4DB15753" w14:textId="77777777" w:rsidR="001C685F" w:rsidRDefault="008E3729">
            <w:r>
              <w:t>сет</w:t>
            </w:r>
          </w:p>
        </w:tc>
        <w:tc>
          <w:tcPr>
            <w:tcW w:w="1440" w:type="dxa"/>
          </w:tcPr>
          <w:p w14:paraId="276FD987" w14:textId="77777777" w:rsidR="001C685F" w:rsidRDefault="008E3729">
            <w:r>
              <w:t>2</w:t>
            </w:r>
          </w:p>
        </w:tc>
        <w:tc>
          <w:tcPr>
            <w:tcW w:w="1440" w:type="dxa"/>
          </w:tcPr>
          <w:p w14:paraId="08F8E9BC" w14:textId="77777777" w:rsidR="001C685F" w:rsidRDefault="008E3729">
            <w:r>
              <w:t>За отварање и затворање настани</w:t>
            </w:r>
          </w:p>
        </w:tc>
      </w:tr>
      <w:tr w:rsidR="001C685F" w14:paraId="14C4C01D" w14:textId="77777777">
        <w:tc>
          <w:tcPr>
            <w:tcW w:w="1440" w:type="dxa"/>
          </w:tcPr>
          <w:p w14:paraId="3301358A" w14:textId="77777777" w:rsidR="001C685F" w:rsidRDefault="008E3729">
            <w:r>
              <w:t>2</w:t>
            </w:r>
          </w:p>
        </w:tc>
        <w:tc>
          <w:tcPr>
            <w:tcW w:w="1440" w:type="dxa"/>
          </w:tcPr>
          <w:p w14:paraId="506FBC9C" w14:textId="77777777" w:rsidR="001C685F" w:rsidRDefault="008E3729">
            <w:r>
              <w:t>Сценска конструкција</w:t>
            </w:r>
          </w:p>
        </w:tc>
        <w:tc>
          <w:tcPr>
            <w:tcW w:w="1440" w:type="dxa"/>
          </w:tcPr>
          <w:p w14:paraId="69A37F77" w14:textId="77777777" w:rsidR="001C685F" w:rsidRDefault="008E3729">
            <w:r>
              <w:t>Метална конструкција 4х6м со кровна покривка, странична заштита и преден банер</w:t>
            </w:r>
          </w:p>
        </w:tc>
        <w:tc>
          <w:tcPr>
            <w:tcW w:w="1440" w:type="dxa"/>
          </w:tcPr>
          <w:p w14:paraId="405DED6B" w14:textId="77777777" w:rsidR="001C685F" w:rsidRDefault="008E3729">
            <w:r>
              <w:t>парче</w:t>
            </w:r>
          </w:p>
        </w:tc>
        <w:tc>
          <w:tcPr>
            <w:tcW w:w="1440" w:type="dxa"/>
          </w:tcPr>
          <w:p w14:paraId="6E69FF01" w14:textId="77777777" w:rsidR="001C685F" w:rsidRDefault="008E3729">
            <w:r>
              <w:t>1</w:t>
            </w:r>
          </w:p>
        </w:tc>
        <w:tc>
          <w:tcPr>
            <w:tcW w:w="1440" w:type="dxa"/>
          </w:tcPr>
          <w:p w14:paraId="7368C119" w14:textId="77777777" w:rsidR="001C685F" w:rsidRDefault="008E3729">
            <w:r>
              <w:t>За главен настан/отворање</w:t>
            </w:r>
          </w:p>
        </w:tc>
      </w:tr>
      <w:tr w:rsidR="001C685F" w14:paraId="5F9F8B76" w14:textId="77777777">
        <w:tc>
          <w:tcPr>
            <w:tcW w:w="1440" w:type="dxa"/>
          </w:tcPr>
          <w:p w14:paraId="5B0ADEE4" w14:textId="77777777" w:rsidR="001C685F" w:rsidRDefault="008E3729">
            <w:r>
              <w:t>3</w:t>
            </w:r>
          </w:p>
        </w:tc>
        <w:tc>
          <w:tcPr>
            <w:tcW w:w="1440" w:type="dxa"/>
          </w:tcPr>
          <w:p w14:paraId="4B15C02C" w14:textId="77777777" w:rsidR="001C685F" w:rsidRDefault="008E3729">
            <w:r>
              <w:t>Бина (подиум)</w:t>
            </w:r>
          </w:p>
        </w:tc>
        <w:tc>
          <w:tcPr>
            <w:tcW w:w="1440" w:type="dxa"/>
          </w:tcPr>
          <w:p w14:paraId="1C7A2EAE" w14:textId="77777777" w:rsidR="001C685F" w:rsidRDefault="008E3729">
            <w:r>
              <w:t>Модуларен подиум 6х4м, висина 80–100cm, со скали и ограда</w:t>
            </w:r>
          </w:p>
        </w:tc>
        <w:tc>
          <w:tcPr>
            <w:tcW w:w="1440" w:type="dxa"/>
          </w:tcPr>
          <w:p w14:paraId="165D82C2" w14:textId="77777777" w:rsidR="001C685F" w:rsidRDefault="008E3729">
            <w:r>
              <w:t>парче</w:t>
            </w:r>
          </w:p>
        </w:tc>
        <w:tc>
          <w:tcPr>
            <w:tcW w:w="1440" w:type="dxa"/>
          </w:tcPr>
          <w:p w14:paraId="1C6E1323" w14:textId="77777777" w:rsidR="001C685F" w:rsidRDefault="008E3729">
            <w:r>
              <w:t>1</w:t>
            </w:r>
          </w:p>
        </w:tc>
        <w:tc>
          <w:tcPr>
            <w:tcW w:w="1440" w:type="dxa"/>
          </w:tcPr>
          <w:p w14:paraId="45E0E434" w14:textId="77777777" w:rsidR="001C685F" w:rsidRDefault="008E3729">
            <w:r>
              <w:t>Главна сцена</w:t>
            </w:r>
          </w:p>
        </w:tc>
      </w:tr>
      <w:tr w:rsidR="001C685F" w14:paraId="0615A886" w14:textId="77777777">
        <w:tc>
          <w:tcPr>
            <w:tcW w:w="1440" w:type="dxa"/>
          </w:tcPr>
          <w:p w14:paraId="06B60F47" w14:textId="77777777" w:rsidR="001C685F" w:rsidRDefault="008E3729">
            <w:r>
              <w:t>4</w:t>
            </w:r>
          </w:p>
        </w:tc>
        <w:tc>
          <w:tcPr>
            <w:tcW w:w="1440" w:type="dxa"/>
          </w:tcPr>
          <w:p w14:paraId="1174CF5E" w14:textId="77777777" w:rsidR="001C685F" w:rsidRDefault="008E3729">
            <w:r>
              <w:t>ЛЕД екран</w:t>
            </w:r>
          </w:p>
        </w:tc>
        <w:tc>
          <w:tcPr>
            <w:tcW w:w="1440" w:type="dxa"/>
          </w:tcPr>
          <w:p w14:paraId="494401F2" w14:textId="77777777" w:rsidR="001C685F" w:rsidRDefault="008E3729">
            <w:r>
              <w:t>LED видео ѕид минимум 4х2м со видео процесор, лаптоп и оператор</w:t>
            </w:r>
          </w:p>
        </w:tc>
        <w:tc>
          <w:tcPr>
            <w:tcW w:w="1440" w:type="dxa"/>
          </w:tcPr>
          <w:p w14:paraId="510B6E9D" w14:textId="77777777" w:rsidR="001C685F" w:rsidRDefault="008E3729">
            <w:r>
              <w:t>парче</w:t>
            </w:r>
          </w:p>
        </w:tc>
        <w:tc>
          <w:tcPr>
            <w:tcW w:w="1440" w:type="dxa"/>
          </w:tcPr>
          <w:p w14:paraId="3E9F64BC" w14:textId="77777777" w:rsidR="001C685F" w:rsidRDefault="008E3729">
            <w:r>
              <w:t>1</w:t>
            </w:r>
          </w:p>
        </w:tc>
        <w:tc>
          <w:tcPr>
            <w:tcW w:w="1440" w:type="dxa"/>
          </w:tcPr>
          <w:p w14:paraId="03E86920" w14:textId="77777777" w:rsidR="001C685F" w:rsidRDefault="008E3729">
            <w:r>
              <w:t>За промо видео и спонзори</w:t>
            </w:r>
          </w:p>
        </w:tc>
      </w:tr>
      <w:tr w:rsidR="001C685F" w14:paraId="0E43D435" w14:textId="77777777">
        <w:tc>
          <w:tcPr>
            <w:tcW w:w="1440" w:type="dxa"/>
          </w:tcPr>
          <w:p w14:paraId="07EEE37E" w14:textId="77777777" w:rsidR="001C685F" w:rsidRDefault="008E3729">
            <w:r>
              <w:t>5</w:t>
            </w:r>
          </w:p>
        </w:tc>
        <w:tc>
          <w:tcPr>
            <w:tcW w:w="1440" w:type="dxa"/>
          </w:tcPr>
          <w:p w14:paraId="7299FED6" w14:textId="77777777" w:rsidR="001C685F" w:rsidRDefault="008E3729">
            <w:r>
              <w:t>Електрични продолжувачи</w:t>
            </w:r>
          </w:p>
        </w:tc>
        <w:tc>
          <w:tcPr>
            <w:tcW w:w="1440" w:type="dxa"/>
          </w:tcPr>
          <w:p w14:paraId="18D23C13" w14:textId="77777777" w:rsidR="001C685F" w:rsidRDefault="008E3729">
            <w:r>
              <w:t>Продолжени кабли со минимум 5 приклучоци, 3m–5m должина</w:t>
            </w:r>
          </w:p>
        </w:tc>
        <w:tc>
          <w:tcPr>
            <w:tcW w:w="1440" w:type="dxa"/>
          </w:tcPr>
          <w:p w14:paraId="545760C5" w14:textId="77777777" w:rsidR="001C685F" w:rsidRDefault="008E3729">
            <w:r>
              <w:t>парче</w:t>
            </w:r>
          </w:p>
        </w:tc>
        <w:tc>
          <w:tcPr>
            <w:tcW w:w="1440" w:type="dxa"/>
          </w:tcPr>
          <w:p w14:paraId="3728446D" w14:textId="77777777" w:rsidR="001C685F" w:rsidRDefault="008E3729">
            <w:r>
              <w:t>10</w:t>
            </w:r>
          </w:p>
        </w:tc>
        <w:tc>
          <w:tcPr>
            <w:tcW w:w="1440" w:type="dxa"/>
          </w:tcPr>
          <w:p w14:paraId="1ED5E1CA" w14:textId="77777777" w:rsidR="001C685F" w:rsidRDefault="008E3729">
            <w:r>
              <w:t>За приклучување опрема</w:t>
            </w:r>
          </w:p>
        </w:tc>
      </w:tr>
      <w:tr w:rsidR="001C685F" w14:paraId="45FC4867" w14:textId="77777777">
        <w:tc>
          <w:tcPr>
            <w:tcW w:w="1440" w:type="dxa"/>
          </w:tcPr>
          <w:p w14:paraId="5B30B637" w14:textId="77777777" w:rsidR="001C685F" w:rsidRDefault="008E3729">
            <w:r>
              <w:t>6</w:t>
            </w:r>
          </w:p>
        </w:tc>
        <w:tc>
          <w:tcPr>
            <w:tcW w:w="1440" w:type="dxa"/>
          </w:tcPr>
          <w:p w14:paraId="76CB4853" w14:textId="77777777" w:rsidR="001C685F" w:rsidRDefault="008E3729">
            <w:r>
              <w:t>Агрегат за струја</w:t>
            </w:r>
          </w:p>
        </w:tc>
        <w:tc>
          <w:tcPr>
            <w:tcW w:w="1440" w:type="dxa"/>
          </w:tcPr>
          <w:p w14:paraId="6FA28B04" w14:textId="77777777" w:rsidR="001C685F" w:rsidRDefault="008E3729">
            <w:r>
              <w:t>Мобилен генератор (мин. 20kVA), со гориво, кабли и техничка поддршка</w:t>
            </w:r>
          </w:p>
        </w:tc>
        <w:tc>
          <w:tcPr>
            <w:tcW w:w="1440" w:type="dxa"/>
          </w:tcPr>
          <w:p w14:paraId="49BC03D3" w14:textId="77777777" w:rsidR="001C685F" w:rsidRDefault="008E3729">
            <w:r>
              <w:t>парче</w:t>
            </w:r>
          </w:p>
        </w:tc>
        <w:tc>
          <w:tcPr>
            <w:tcW w:w="1440" w:type="dxa"/>
          </w:tcPr>
          <w:p w14:paraId="4CEB9ABB" w14:textId="77777777" w:rsidR="001C685F" w:rsidRDefault="008E3729">
            <w:r>
              <w:t>1</w:t>
            </w:r>
          </w:p>
        </w:tc>
        <w:tc>
          <w:tcPr>
            <w:tcW w:w="1440" w:type="dxa"/>
          </w:tcPr>
          <w:p w14:paraId="059BD30D" w14:textId="77777777" w:rsidR="001C685F" w:rsidRDefault="008E3729">
            <w:r>
              <w:t>Надворешни услови</w:t>
            </w:r>
          </w:p>
        </w:tc>
      </w:tr>
      <w:tr w:rsidR="001C685F" w14:paraId="7E1D542C" w14:textId="77777777">
        <w:tc>
          <w:tcPr>
            <w:tcW w:w="1440" w:type="dxa"/>
          </w:tcPr>
          <w:p w14:paraId="7A727779" w14:textId="77777777" w:rsidR="001C685F" w:rsidRDefault="008E3729">
            <w:r>
              <w:t>7</w:t>
            </w:r>
          </w:p>
        </w:tc>
        <w:tc>
          <w:tcPr>
            <w:tcW w:w="1440" w:type="dxa"/>
          </w:tcPr>
          <w:p w14:paraId="145E57EB" w14:textId="77777777" w:rsidR="001C685F" w:rsidRDefault="008E3729">
            <w:r>
              <w:t>Светлосна опрема</w:t>
            </w:r>
          </w:p>
        </w:tc>
        <w:tc>
          <w:tcPr>
            <w:tcW w:w="1440" w:type="dxa"/>
          </w:tcPr>
          <w:p w14:paraId="025F88B3" w14:textId="77777777" w:rsidR="001C685F" w:rsidRDefault="008E3729">
            <w:r>
              <w:t xml:space="preserve">LED рефлектори со трипод стативи (min. 4x units), пулт за управување, монтажа и </w:t>
            </w:r>
            <w:r>
              <w:lastRenderedPageBreak/>
              <w:t>демонтажа</w:t>
            </w:r>
          </w:p>
        </w:tc>
        <w:tc>
          <w:tcPr>
            <w:tcW w:w="1440" w:type="dxa"/>
          </w:tcPr>
          <w:p w14:paraId="260BE297" w14:textId="77777777" w:rsidR="001C685F" w:rsidRDefault="008E3729">
            <w:r>
              <w:lastRenderedPageBreak/>
              <w:t>сет</w:t>
            </w:r>
          </w:p>
        </w:tc>
        <w:tc>
          <w:tcPr>
            <w:tcW w:w="1440" w:type="dxa"/>
          </w:tcPr>
          <w:p w14:paraId="3100911A" w14:textId="77777777" w:rsidR="001C685F" w:rsidRDefault="008E3729">
            <w:r>
              <w:t>1</w:t>
            </w:r>
          </w:p>
        </w:tc>
        <w:tc>
          <w:tcPr>
            <w:tcW w:w="1440" w:type="dxa"/>
          </w:tcPr>
          <w:p w14:paraId="7DCB5F8B" w14:textId="77777777" w:rsidR="001C685F" w:rsidRDefault="008E3729">
            <w:r>
              <w:t>За вечерни настани</w:t>
            </w:r>
          </w:p>
        </w:tc>
      </w:tr>
      <w:tr w:rsidR="001C685F" w14:paraId="456E1FAF" w14:textId="77777777">
        <w:tc>
          <w:tcPr>
            <w:tcW w:w="1440" w:type="dxa"/>
          </w:tcPr>
          <w:p w14:paraId="463325C7" w14:textId="77777777" w:rsidR="001C685F" w:rsidRDefault="008E3729">
            <w:r>
              <w:t>8</w:t>
            </w:r>
          </w:p>
        </w:tc>
        <w:tc>
          <w:tcPr>
            <w:tcW w:w="1440" w:type="dxa"/>
          </w:tcPr>
          <w:p w14:paraId="333D1EA2" w14:textId="77777777" w:rsidR="001C685F" w:rsidRDefault="008E3729">
            <w:r>
              <w:t>DJ пулт и опрема</w:t>
            </w:r>
          </w:p>
        </w:tc>
        <w:tc>
          <w:tcPr>
            <w:tcW w:w="1440" w:type="dxa"/>
          </w:tcPr>
          <w:p w14:paraId="4ACCF070" w14:textId="77777777" w:rsidR="001C685F" w:rsidRDefault="008E3729">
            <w:r>
              <w:t>DJ пулт со звучна карта, лаптоп, основна опрема за музика со оператор</w:t>
            </w:r>
          </w:p>
        </w:tc>
        <w:tc>
          <w:tcPr>
            <w:tcW w:w="1440" w:type="dxa"/>
          </w:tcPr>
          <w:p w14:paraId="3330CC62" w14:textId="77777777" w:rsidR="001C685F" w:rsidRDefault="008E3729">
            <w:r>
              <w:t>сет</w:t>
            </w:r>
          </w:p>
        </w:tc>
        <w:tc>
          <w:tcPr>
            <w:tcW w:w="1440" w:type="dxa"/>
          </w:tcPr>
          <w:p w14:paraId="721DA151" w14:textId="77777777" w:rsidR="001C685F" w:rsidRDefault="008E3729">
            <w:r>
              <w:t>1</w:t>
            </w:r>
          </w:p>
        </w:tc>
        <w:tc>
          <w:tcPr>
            <w:tcW w:w="1440" w:type="dxa"/>
          </w:tcPr>
          <w:p w14:paraId="75C298D5" w14:textId="77777777" w:rsidR="001C685F" w:rsidRDefault="008E3729">
            <w:r>
              <w:t>За загревање / атмосфера</w:t>
            </w:r>
          </w:p>
        </w:tc>
      </w:tr>
      <w:tr w:rsidR="001C685F" w14:paraId="6C5C93A6" w14:textId="77777777">
        <w:tc>
          <w:tcPr>
            <w:tcW w:w="1440" w:type="dxa"/>
          </w:tcPr>
          <w:p w14:paraId="2CC2639A" w14:textId="77777777" w:rsidR="001C685F" w:rsidRDefault="008E3729">
            <w:r>
              <w:t>9</w:t>
            </w:r>
          </w:p>
        </w:tc>
        <w:tc>
          <w:tcPr>
            <w:tcW w:w="1440" w:type="dxa"/>
          </w:tcPr>
          <w:p w14:paraId="3873DB6B" w14:textId="77777777" w:rsidR="001C685F" w:rsidRDefault="008E3729">
            <w:r>
              <w:t>Безжични микрофони</w:t>
            </w:r>
          </w:p>
        </w:tc>
        <w:tc>
          <w:tcPr>
            <w:tcW w:w="1440" w:type="dxa"/>
          </w:tcPr>
          <w:p w14:paraId="4FB574DB" w14:textId="77777777" w:rsidR="001C685F" w:rsidRDefault="008E3729">
            <w:r>
              <w:t>Минимум 2 безжични микрофони со приемник и резервни батерии</w:t>
            </w:r>
          </w:p>
        </w:tc>
        <w:tc>
          <w:tcPr>
            <w:tcW w:w="1440" w:type="dxa"/>
          </w:tcPr>
          <w:p w14:paraId="7F50DF5B" w14:textId="77777777" w:rsidR="001C685F" w:rsidRDefault="008E3729">
            <w:r>
              <w:t>сет</w:t>
            </w:r>
          </w:p>
        </w:tc>
        <w:tc>
          <w:tcPr>
            <w:tcW w:w="1440" w:type="dxa"/>
          </w:tcPr>
          <w:p w14:paraId="5C95922E" w14:textId="77777777" w:rsidR="001C685F" w:rsidRDefault="008E3729">
            <w:r>
              <w:t>2</w:t>
            </w:r>
          </w:p>
        </w:tc>
        <w:tc>
          <w:tcPr>
            <w:tcW w:w="1440" w:type="dxa"/>
          </w:tcPr>
          <w:p w14:paraId="7115CCBE" w14:textId="77777777" w:rsidR="001C685F" w:rsidRDefault="008E3729">
            <w:r>
              <w:t>За говорници и модератори</w:t>
            </w:r>
          </w:p>
        </w:tc>
      </w:tr>
      <w:tr w:rsidR="001C685F" w14:paraId="4CDBE511" w14:textId="77777777">
        <w:tc>
          <w:tcPr>
            <w:tcW w:w="1440" w:type="dxa"/>
          </w:tcPr>
          <w:p w14:paraId="3699469C" w14:textId="77777777" w:rsidR="001C685F" w:rsidRDefault="008E3729">
            <w:r>
              <w:t>10</w:t>
            </w:r>
          </w:p>
        </w:tc>
        <w:tc>
          <w:tcPr>
            <w:tcW w:w="1440" w:type="dxa"/>
          </w:tcPr>
          <w:p w14:paraId="31369987" w14:textId="77777777" w:rsidR="001C685F" w:rsidRDefault="008E3729">
            <w:r>
              <w:t>Технички тим</w:t>
            </w:r>
          </w:p>
        </w:tc>
        <w:tc>
          <w:tcPr>
            <w:tcW w:w="1440" w:type="dxa"/>
          </w:tcPr>
          <w:p w14:paraId="16AC9521" w14:textId="77777777" w:rsidR="001C685F" w:rsidRDefault="008E3729">
            <w:r>
              <w:t>2 техничари на лице место за целосна логистика, поставување и поддршка</w:t>
            </w:r>
          </w:p>
        </w:tc>
        <w:tc>
          <w:tcPr>
            <w:tcW w:w="1440" w:type="dxa"/>
          </w:tcPr>
          <w:p w14:paraId="75E1D898" w14:textId="77777777" w:rsidR="001C685F" w:rsidRDefault="008E3729">
            <w:r>
              <w:t>лице/ден</w:t>
            </w:r>
          </w:p>
        </w:tc>
        <w:tc>
          <w:tcPr>
            <w:tcW w:w="1440" w:type="dxa"/>
          </w:tcPr>
          <w:p w14:paraId="743F359A" w14:textId="77777777" w:rsidR="001C685F" w:rsidRDefault="008E3729">
            <w:r>
              <w:t>2 лица x 2 дена</w:t>
            </w:r>
          </w:p>
        </w:tc>
        <w:tc>
          <w:tcPr>
            <w:tcW w:w="1440" w:type="dxa"/>
          </w:tcPr>
          <w:p w14:paraId="37F854D9" w14:textId="77777777" w:rsidR="001C685F" w:rsidRDefault="008E3729">
            <w:r>
              <w:t>Поддршка и надзор</w:t>
            </w:r>
          </w:p>
        </w:tc>
      </w:tr>
      <w:tr w:rsidR="001C685F" w14:paraId="352BC0D1" w14:textId="77777777">
        <w:tc>
          <w:tcPr>
            <w:tcW w:w="1440" w:type="dxa"/>
          </w:tcPr>
          <w:p w14:paraId="2AEFAE05" w14:textId="77777777" w:rsidR="001C685F" w:rsidRDefault="008E3729">
            <w:r>
              <w:t>11</w:t>
            </w:r>
          </w:p>
        </w:tc>
        <w:tc>
          <w:tcPr>
            <w:tcW w:w="1440" w:type="dxa"/>
          </w:tcPr>
          <w:p w14:paraId="47F3BE6C" w14:textId="77777777" w:rsidR="001C685F" w:rsidRDefault="008E3729">
            <w:r>
              <w:t>Преносни звучници</w:t>
            </w:r>
          </w:p>
        </w:tc>
        <w:tc>
          <w:tcPr>
            <w:tcW w:w="1440" w:type="dxa"/>
          </w:tcPr>
          <w:p w14:paraId="6CDD0F72" w14:textId="77777777" w:rsidR="001C685F" w:rsidRDefault="008E3729">
            <w:r>
              <w:t>Bluetooth звучници за помали активности/точки со помошен влез и батерија (min. 8h траење)</w:t>
            </w:r>
          </w:p>
        </w:tc>
        <w:tc>
          <w:tcPr>
            <w:tcW w:w="1440" w:type="dxa"/>
          </w:tcPr>
          <w:p w14:paraId="77A67CED" w14:textId="77777777" w:rsidR="001C685F" w:rsidRDefault="008E3729">
            <w:r>
              <w:t>парче</w:t>
            </w:r>
          </w:p>
        </w:tc>
        <w:tc>
          <w:tcPr>
            <w:tcW w:w="1440" w:type="dxa"/>
          </w:tcPr>
          <w:p w14:paraId="49137B52" w14:textId="77777777" w:rsidR="001C685F" w:rsidRDefault="008E3729">
            <w:r>
              <w:t>4</w:t>
            </w:r>
          </w:p>
        </w:tc>
        <w:tc>
          <w:tcPr>
            <w:tcW w:w="1440" w:type="dxa"/>
          </w:tcPr>
          <w:p w14:paraId="0B6ECFEF" w14:textId="77777777" w:rsidR="001C685F" w:rsidRDefault="008E3729">
            <w:r>
              <w:t>За зона активности</w:t>
            </w:r>
          </w:p>
        </w:tc>
      </w:tr>
      <w:tr w:rsidR="001C685F" w14:paraId="6C5DC2F4" w14:textId="77777777">
        <w:tc>
          <w:tcPr>
            <w:tcW w:w="1440" w:type="dxa"/>
          </w:tcPr>
          <w:p w14:paraId="6A90E638" w14:textId="77777777" w:rsidR="001C685F" w:rsidRDefault="008E3729">
            <w:r>
              <w:t>12</w:t>
            </w:r>
          </w:p>
        </w:tc>
        <w:tc>
          <w:tcPr>
            <w:tcW w:w="1440" w:type="dxa"/>
          </w:tcPr>
          <w:p w14:paraId="53DCD972" w14:textId="77777777" w:rsidR="001C685F" w:rsidRDefault="008E3729">
            <w:r>
              <w:t>Кабли и адаптери</w:t>
            </w:r>
          </w:p>
        </w:tc>
        <w:tc>
          <w:tcPr>
            <w:tcW w:w="1440" w:type="dxa"/>
          </w:tcPr>
          <w:p w14:paraId="5A8EC1DB" w14:textId="77777777" w:rsidR="001C685F" w:rsidRDefault="008E3729">
            <w:r>
              <w:t>Аудио/видео кабли (XLR, RCA, HDMI) за поврзување на уреди</w:t>
            </w:r>
          </w:p>
        </w:tc>
        <w:tc>
          <w:tcPr>
            <w:tcW w:w="1440" w:type="dxa"/>
          </w:tcPr>
          <w:p w14:paraId="31AFC76D" w14:textId="77777777" w:rsidR="001C685F" w:rsidRDefault="008E3729">
            <w:r>
              <w:t>сет</w:t>
            </w:r>
          </w:p>
        </w:tc>
        <w:tc>
          <w:tcPr>
            <w:tcW w:w="1440" w:type="dxa"/>
          </w:tcPr>
          <w:p w14:paraId="3F826468" w14:textId="77777777" w:rsidR="001C685F" w:rsidRDefault="008E3729">
            <w:r>
              <w:t>4</w:t>
            </w:r>
          </w:p>
        </w:tc>
        <w:tc>
          <w:tcPr>
            <w:tcW w:w="1440" w:type="dxa"/>
          </w:tcPr>
          <w:p w14:paraId="0852D263" w14:textId="77777777" w:rsidR="001C685F" w:rsidRDefault="008E3729">
            <w:r>
              <w:t>Вклучено во логистиката</w:t>
            </w:r>
          </w:p>
        </w:tc>
      </w:tr>
      <w:tr w:rsidR="001C685F" w14:paraId="00FCB94D" w14:textId="77777777">
        <w:tc>
          <w:tcPr>
            <w:tcW w:w="1440" w:type="dxa"/>
          </w:tcPr>
          <w:p w14:paraId="640D042C" w14:textId="77777777" w:rsidR="001C685F" w:rsidRDefault="008E3729">
            <w:r>
              <w:t>13</w:t>
            </w:r>
          </w:p>
        </w:tc>
        <w:tc>
          <w:tcPr>
            <w:tcW w:w="1440" w:type="dxa"/>
          </w:tcPr>
          <w:p w14:paraId="6265FDCC" w14:textId="77777777" w:rsidR="001C685F" w:rsidRDefault="008E3729">
            <w:r>
              <w:t>Подиум за доделување награди</w:t>
            </w:r>
          </w:p>
        </w:tc>
        <w:tc>
          <w:tcPr>
            <w:tcW w:w="1440" w:type="dxa"/>
          </w:tcPr>
          <w:p w14:paraId="7DC677F0" w14:textId="77777777" w:rsidR="001C685F" w:rsidRDefault="008E3729">
            <w:r>
              <w:t>Мал подиум 3 степени, пренослив, за победници</w:t>
            </w:r>
          </w:p>
        </w:tc>
        <w:tc>
          <w:tcPr>
            <w:tcW w:w="1440" w:type="dxa"/>
          </w:tcPr>
          <w:p w14:paraId="41F4238E" w14:textId="77777777" w:rsidR="001C685F" w:rsidRDefault="008E3729">
            <w:r>
              <w:t>парче</w:t>
            </w:r>
          </w:p>
        </w:tc>
        <w:tc>
          <w:tcPr>
            <w:tcW w:w="1440" w:type="dxa"/>
          </w:tcPr>
          <w:p w14:paraId="4E04D1AE" w14:textId="77777777" w:rsidR="001C685F" w:rsidRDefault="008E3729">
            <w:r>
              <w:t>1</w:t>
            </w:r>
          </w:p>
        </w:tc>
        <w:tc>
          <w:tcPr>
            <w:tcW w:w="1440" w:type="dxa"/>
          </w:tcPr>
          <w:p w14:paraId="29ECEAE9" w14:textId="77777777" w:rsidR="001C685F" w:rsidRDefault="008E3729">
            <w:r>
              <w:t>За натпревари</w:t>
            </w:r>
          </w:p>
        </w:tc>
      </w:tr>
      <w:tr w:rsidR="001C685F" w14:paraId="641AF766" w14:textId="77777777">
        <w:tc>
          <w:tcPr>
            <w:tcW w:w="1440" w:type="dxa"/>
          </w:tcPr>
          <w:p w14:paraId="7A5D6B7A" w14:textId="77777777" w:rsidR="001C685F" w:rsidRDefault="008E3729">
            <w:r>
              <w:t>14</w:t>
            </w:r>
          </w:p>
        </w:tc>
        <w:tc>
          <w:tcPr>
            <w:tcW w:w="1440" w:type="dxa"/>
          </w:tcPr>
          <w:p w14:paraId="6CF1237A" w14:textId="77777777" w:rsidR="001C685F" w:rsidRDefault="008E3729">
            <w:r>
              <w:t>Радио станици (walkie-talkie)</w:t>
            </w:r>
          </w:p>
        </w:tc>
        <w:tc>
          <w:tcPr>
            <w:tcW w:w="1440" w:type="dxa"/>
          </w:tcPr>
          <w:p w14:paraId="79EAE3F2" w14:textId="77777777" w:rsidR="001C685F" w:rsidRDefault="008E3729">
            <w:r>
              <w:t>Комплет со 6 уреди + полначи за координација на терен</w:t>
            </w:r>
          </w:p>
        </w:tc>
        <w:tc>
          <w:tcPr>
            <w:tcW w:w="1440" w:type="dxa"/>
          </w:tcPr>
          <w:p w14:paraId="4337B905" w14:textId="77777777" w:rsidR="001C685F" w:rsidRDefault="008E3729">
            <w:r>
              <w:t>сет</w:t>
            </w:r>
          </w:p>
        </w:tc>
        <w:tc>
          <w:tcPr>
            <w:tcW w:w="1440" w:type="dxa"/>
          </w:tcPr>
          <w:p w14:paraId="4BC1C344" w14:textId="77777777" w:rsidR="001C685F" w:rsidRDefault="008E3729">
            <w:r>
              <w:t>1</w:t>
            </w:r>
          </w:p>
        </w:tc>
        <w:tc>
          <w:tcPr>
            <w:tcW w:w="1440" w:type="dxa"/>
          </w:tcPr>
          <w:p w14:paraId="636CE85C" w14:textId="77777777" w:rsidR="001C685F" w:rsidRDefault="008E3729">
            <w:r>
              <w:t>За организаторски тим</w:t>
            </w:r>
          </w:p>
        </w:tc>
      </w:tr>
      <w:tr w:rsidR="001C685F" w14:paraId="335E260F" w14:textId="77777777">
        <w:tc>
          <w:tcPr>
            <w:tcW w:w="1440" w:type="dxa"/>
          </w:tcPr>
          <w:p w14:paraId="7991E60F" w14:textId="77777777" w:rsidR="001C685F" w:rsidRDefault="008E3729">
            <w:r>
              <w:t>15</w:t>
            </w:r>
          </w:p>
        </w:tc>
        <w:tc>
          <w:tcPr>
            <w:tcW w:w="1440" w:type="dxa"/>
          </w:tcPr>
          <w:p w14:paraId="6D33BDC4" w14:textId="77777777" w:rsidR="001C685F" w:rsidRDefault="008E3729">
            <w:r>
              <w:t>Видео камера со оператор</w:t>
            </w:r>
          </w:p>
        </w:tc>
        <w:tc>
          <w:tcPr>
            <w:tcW w:w="1440" w:type="dxa"/>
          </w:tcPr>
          <w:p w14:paraId="7503ECD4" w14:textId="77777777" w:rsidR="001C685F" w:rsidRDefault="008E3729">
            <w:r>
              <w:t>Професионална камера за снимање + tripod и осветлување, оператор за снимање</w:t>
            </w:r>
          </w:p>
        </w:tc>
        <w:tc>
          <w:tcPr>
            <w:tcW w:w="1440" w:type="dxa"/>
          </w:tcPr>
          <w:p w14:paraId="32A17F1F" w14:textId="77777777" w:rsidR="001C685F" w:rsidRDefault="008E3729">
            <w:r>
              <w:t>лице/ден</w:t>
            </w:r>
          </w:p>
        </w:tc>
        <w:tc>
          <w:tcPr>
            <w:tcW w:w="1440" w:type="dxa"/>
          </w:tcPr>
          <w:p w14:paraId="789696B5" w14:textId="77777777" w:rsidR="001C685F" w:rsidRDefault="008E3729">
            <w:r>
              <w:t>1</w:t>
            </w:r>
          </w:p>
        </w:tc>
        <w:tc>
          <w:tcPr>
            <w:tcW w:w="1440" w:type="dxa"/>
          </w:tcPr>
          <w:p w14:paraId="4420A4C6" w14:textId="77777777" w:rsidR="001C685F" w:rsidRDefault="008E3729">
            <w:r>
              <w:t>За документaција</w:t>
            </w:r>
          </w:p>
        </w:tc>
      </w:tr>
    </w:tbl>
    <w:p w14:paraId="3DE6D707" w14:textId="77777777" w:rsidR="001C685F" w:rsidRDefault="008E3729">
      <w:pPr>
        <w:pStyle w:val="Heading1"/>
      </w:pPr>
      <w:r>
        <w:lastRenderedPageBreak/>
        <w:br/>
      </w:r>
      <w:r>
        <w:t>🔧</w:t>
      </w:r>
      <w:r>
        <w:t xml:space="preserve"> Технички барања:</w:t>
      </w:r>
    </w:p>
    <w:p w14:paraId="5BD40F9E" w14:textId="77777777" w:rsidR="001C685F" w:rsidRDefault="008E3729">
      <w:r>
        <w:br/>
        <w:t>• Сета опрема треба да биде професионална, функционална и во одлична состојба.</w:t>
      </w:r>
      <w:r>
        <w:br/>
        <w:t>• Вклучена е достава, монтажа, демонтажа и техничка поддршка.</w:t>
      </w:r>
      <w:r>
        <w:br/>
        <w:t>• Опремата треба да се достави и монтира минимум 4 часа пред почеток на настанот.</w:t>
      </w:r>
      <w:r>
        <w:br/>
        <w:t>• Обезбедена сигурност при користење (изолација на кабли, стабилност на стативи).</w:t>
      </w:r>
      <w:r>
        <w:br/>
      </w:r>
    </w:p>
    <w:sectPr w:rsidR="001C685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91768658">
    <w:abstractNumId w:val="8"/>
  </w:num>
  <w:num w:numId="2" w16cid:durableId="586231506">
    <w:abstractNumId w:val="6"/>
  </w:num>
  <w:num w:numId="3" w16cid:durableId="673923396">
    <w:abstractNumId w:val="5"/>
  </w:num>
  <w:num w:numId="4" w16cid:durableId="755328177">
    <w:abstractNumId w:val="4"/>
  </w:num>
  <w:num w:numId="5" w16cid:durableId="610472914">
    <w:abstractNumId w:val="7"/>
  </w:num>
  <w:num w:numId="6" w16cid:durableId="1997569602">
    <w:abstractNumId w:val="3"/>
  </w:num>
  <w:num w:numId="7" w16cid:durableId="1635062486">
    <w:abstractNumId w:val="2"/>
  </w:num>
  <w:num w:numId="8" w16cid:durableId="1700083220">
    <w:abstractNumId w:val="1"/>
  </w:num>
  <w:num w:numId="9" w16cid:durableId="49694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C685F"/>
    <w:rsid w:val="0029639D"/>
    <w:rsid w:val="00326F90"/>
    <w:rsid w:val="0057077D"/>
    <w:rsid w:val="00985B5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9A95AF"/>
  <w14:defaultImageDpi w14:val="300"/>
  <w15:docId w15:val="{3C9CB3DB-83D1-4266-8FD4-E78CEC2A8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353</Words>
  <Characters>2130</Characters>
  <Application>Microsoft Office Word</Application>
  <DocSecurity>0</DocSecurity>
  <Lines>68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Tatjana Velickovic</cp:lastModifiedBy>
  <cp:revision>3</cp:revision>
  <dcterms:created xsi:type="dcterms:W3CDTF">2013-12-23T23:15:00Z</dcterms:created>
  <dcterms:modified xsi:type="dcterms:W3CDTF">2025-08-06T13:35:00Z</dcterms:modified>
  <cp:category/>
</cp:coreProperties>
</file>